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270605" name="68595d60-298d-11f0-b9c6-cf16f281a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286198" name="68595d60-298d-11f0-b9c6-cf16f281af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33053" name="8ae4bfa0-298d-11f0-b774-f3886997a9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255633" name="8ae4bfa0-298d-11f0-b774-f3886997a9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881665" name="6699a4a0-2990-11f0-83a4-a1b9799ef0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958425" name="6699a4a0-2990-11f0-83a4-a1b9799ef0b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8647416" name="b2a0de20-298d-11f0-9a0e-4f4ef574dd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166012" name="b2a0de20-298d-11f0-9a0e-4f4ef574dd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Schlacke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807644" name="e0772e80-298d-11f0-a0f6-a58c9e91e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298199" name="e0772e80-298d-11f0-a0f6-a58c9e91e7b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8877068" name="f9bd0f90-298d-11f0-b10a-791a493d9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91712" name="f9bd0f90-298d-11f0-b10a-791a493d903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231766" name="7e70da80-2990-11f0-a9bb-f7d8272f7a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097729" name="7e70da80-2990-11f0-a9bb-f7d8272f7aa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72048" name="8e89cb70-2990-11f0-b5d6-2788d9946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0939" name="8e89cb70-2990-11f0-b5d6-2788d9946f3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4412801" name="b3b8af60-2990-11f0-98d7-1993a17e2a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951769" name="b3b8af60-2990-11f0-98d7-1993a17e2a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32869" name="d0014920-2990-11f0-b23e-bd488f7a5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42704" name="d0014920-2990-11f0-b23e-bd488f7a5a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501306" name="ec7fbff0-2990-11f0-8ab2-ab607990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71646" name="ec7fbff0-2990-11f0-8ab2-ab60799008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506751" name="03fffc30-2991-11f0-bbdf-b1ecd29da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853692" name="03fffc30-2991-11f0-bbdf-b1ecd29da20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188987" name="1c32bf90-2991-11f0-b5a9-3759aadb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035957" name="1c32bf90-2991-11f0-b5a9-3759aadb11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328899" name="4a8a9c00-2991-11f0-a265-47478ac79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603415" name="4a8a9c00-2991-11f0-a265-47478ac794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161806" name="6278dc50-2991-11f0-823c-a3a9f4ece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937589" name="6278dc50-2991-11f0-823c-a3a9f4ece80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047052" name="89947510-2991-11f0-ab9f-d7ea235750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609833" name="89947510-2991-11f0-ab9f-d7ea2357501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5308764" name="7bb42eb0-2994-11f0-b7d3-63e43ba54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791887" name="7bb42eb0-2994-11f0-b7d3-63e43ba54ca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1650280" name="9522a660-2994-11f0-bdae-d72386456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714919" name="9522a660-2994-11f0-bdae-d72386456f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856548" name="ac5e3880-2994-11f0-a0ca-09b97fdd7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64569" name="ac5e3880-2994-11f0-a0ca-09b97fdd754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715391" name="e69ad210-2994-11f0-a27e-0949405f6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932361" name="e69ad210-2994-11f0-a27e-0949405f6c3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Auch hinter Gipsplatten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779591" name="0355b5a0-2995-11f0-96a3-1f372ab530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58325" name="0355b5a0-2995-11f0-96a3-1f372ab5300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375348" name="21fc63a0-2995-11f0-af7c-2777963cd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8073" name="21fc63a0-2995-11f0-af7c-2777963cda8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214783" name="33011420-2995-11f0-8355-43b7beec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64706" name="33011420-2995-11f0-8355-43b7beecbe5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632420" name="411ed150-2995-11f0-82ec-19e4ed8805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67257" name="411ed150-2995-11f0-82ec-19e4ed8805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995376" name="66483700-2995-11f0-8820-ad4177b3ff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746655" name="66483700-2995-11f0-8820-ad4177b3ffa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6817420" name="790d5c30-2995-11f0-af56-9741dae77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082369" name="790d5c30-2995-11f0-af56-9741dae779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147287" name="b2880550-2995-11f0-b510-0316e11100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325367" name="b2880550-2995-11f0-b510-0316e111002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903623" name="08f60720-2996-11f0-b0b4-efbd96db30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35316" name="08f60720-2996-11f0-b0b4-efbd96db304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760863" name="b59a31e0-2996-11f0-ba43-5ba05a417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665390" name="b59a31e0-2996-11f0-ba43-5ba05a417df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/ Garage / Scheune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402612" name="438ed500-2997-11f0-85d6-3749aab67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168591" name="438ed500-2997-11f0-85d6-3749aab67c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863122" name="ff440120-2998-11f0-85ef-9fd9807c7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46726" name="ff440120-2998-11f0-85ef-9fd9807c76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157686" name="c314d470-299a-11f0-ae0b-f994344b3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494541" name="c314d470-299a-11f0-ae0b-f994344b32b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037357" name="a4d4a5e0-2999-11f0-a716-f7289db5d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113902" name="a4d4a5e0-2999-11f0-a716-f7289db5da2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803285" name="e78d60b0-299a-11f0-b5d6-f9222e9f8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03210" name="e78d60b0-299a-11f0-b5d6-f9222e9f886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4736652" name="4cf575f0-299b-11f0-9253-af4d5a6f6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766344" name="4cf575f0-299b-11f0-9253-af4d5a6f60b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Welleternit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665538" name="a6886c30-29a0-11f0-a624-fdd4c80944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482226" name="a6886c30-29a0-11f0-a624-fdd4c809443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Hubstrasse 20, 8560 Märstetten</w:t>
          </w:r>
        </w:p>
        <w:p>
          <w:pPr>
            <w:spacing w:before="0" w:after="0"/>
          </w:pPr>
          <w:r>
            <w:t>265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